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RK-Name"/>
      </w:pPr>
      <w:r>
        <w:t>Marisa J. Coleman, BSN, RN</w:t>
      </w:r>
    </w:p>
    <w:p>
      <w:pPr>
        <w:pStyle w:val="RK-Contact"/>
      </w:pPr>
      <w:r>
        <w:t>(704) 555-0148  •  marisa.coleman.rn@gmail.com  •  Charlotte, NC  •  linkedin.com/in/marisa-coleman-rn</w:t>
      </w:r>
    </w:p>
    <w:p>
      <w:pPr>
        <w:pStyle w:val="RK-Section"/>
      </w:pPr>
      <w:r>
        <w:t>References</w:t>
      </w:r>
    </w:p>
    <w:p>
      <w:pPr>
        <w:pStyle w:val="RK-LetterBody"/>
      </w:pPr>
      <w:r>
        <w:t>The following professional references can speak to my clinical practice, leadership, and teamwork. Please feel free to contact them directly.</w:t>
      </w:r>
    </w:p>
    <w:p>
      <w:pPr>
        <w:pStyle w:val="RK-Role"/>
      </w:pPr>
      <w:r>
        <w:t>Angela Whitfield, MSN, RN, NE-BC</w:t>
      </w:r>
      <w:r>
        <w:tab/>
      </w:r>
      <w:r>
        <w:t>Direct supervisor, 2020–present</w:t>
      </w:r>
    </w:p>
    <w:p>
      <w:pPr>
        <w:pStyle w:val="RK-Meta"/>
      </w:pPr>
      <w:r>
        <w:t>ICU Nurse Manager (current direct supervisor) — Queen City Regional Medical Center</w:t>
      </w:r>
    </w:p>
    <w:p>
      <w:pPr>
        <w:pStyle w:val="RK-Body"/>
      </w:pPr>
      <w:r>
        <w:t>(704) 555-0173  •  a.whitfield.rn@example.org</w:t>
      </w:r>
    </w:p>
    <w:p>
      <w:pPr>
        <w:pStyle w:val="RK-Role"/>
      </w:pPr>
      <w:r>
        <w:t>Dr. Priya Nair, MD, FCCM</w:t>
      </w:r>
      <w:r>
        <w:tab/>
      </w:r>
      <w:r>
        <w:t>Physician colleague, 6 years</w:t>
      </w:r>
    </w:p>
    <w:p>
      <w:pPr>
        <w:pStyle w:val="RK-Meta"/>
      </w:pPr>
      <w:r>
        <w:t>Intensivist, Critical Care Medicine — Queen City Regional Medical Center</w:t>
      </w:r>
    </w:p>
    <w:p>
      <w:pPr>
        <w:pStyle w:val="RK-Body"/>
      </w:pPr>
      <w:r>
        <w:t>(704) 555-0166  •  p.nair.md@example.org</w:t>
      </w:r>
    </w:p>
    <w:p>
      <w:pPr>
        <w:pStyle w:val="RK-Role"/>
      </w:pPr>
      <w:r>
        <w:t>Robert Ellison, MSN, RN, CCRN</w:t>
      </w:r>
      <w:r>
        <w:tab/>
      </w:r>
      <w:r>
        <w:t>Preceptorship mentor &amp; peer, 2017–2020</w:t>
      </w:r>
    </w:p>
    <w:p>
      <w:pPr>
        <w:pStyle w:val="RK-Meta"/>
      </w:pPr>
      <w:r>
        <w:t>Clinical Nurse Educator, Critical Care — Piedmont Heart &amp; Vascular Hospital</w:t>
      </w:r>
    </w:p>
    <w:p>
      <w:pPr>
        <w:pStyle w:val="RK-Body"/>
      </w:pPr>
      <w:r>
        <w:t>(704) 555-0159  •  r.ellison.rn@example.org</w:t>
      </w:r>
    </w:p>
    <w:sectPr w:rsidR="00FC693F" w:rsidRPr="0006063C" w:rsidSect="0003461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 w:after="60"/>
    </w:pPr>
    <w:rPr>
      <w:rFonts w:ascii="Calibri" w:hAnsi="Calibri"/>
      <w:color w:val="1A1A1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RK-Name">
    <w:name w:val="RK-Name"/>
    <w:basedOn w:val="Normal"/>
    <w:pPr>
      <w:keepNext/>
      <w:spacing w:before="0" w:after="40"/>
      <w:jc w:val="left"/>
    </w:pPr>
    <w:rPr>
      <w:rFonts w:ascii="Georgia" w:hAnsi="Georgia"/>
      <w:b/>
      <w:color w:val="233F5C"/>
      <w:sz w:val="44"/>
    </w:rPr>
  </w:style>
  <w:style w:type="paragraph" w:customStyle="1" w:styleId="RK-Contact">
    <w:name w:val="RK-Contact"/>
    <w:basedOn w:val="Normal"/>
    <w:pPr>
      <w:spacing w:after="160"/>
      <w:jc w:val="left"/>
    </w:pPr>
    <w:rPr>
      <w:rFonts w:ascii="Calibri" w:hAnsi="Calibri"/>
      <w:color w:val="404040"/>
      <w:sz w:val="22"/>
    </w:rPr>
  </w:style>
  <w:style w:type="paragraph" w:customStyle="1" w:styleId="RK-Section">
    <w:name w:val="RK-Section"/>
    <w:basedOn w:val="Normal"/>
    <w:pPr>
      <w:keepNext/>
      <w:spacing w:before="140" w:after="60"/>
      <w:pBdr>
        <w:bottom w:val="single" w:sz="6" w:space="2" w:color="233F5C"/>
      </w:pBdr>
    </w:pPr>
    <w:rPr>
      <w:rFonts w:ascii="Georgia" w:hAnsi="Georgia"/>
      <w:b/>
      <w:color w:val="233F5C"/>
      <w:sz w:val="28"/>
    </w:rPr>
  </w:style>
  <w:style w:type="paragraph" w:customStyle="1" w:styleId="RK-Body">
    <w:name w:val="RK-Body"/>
    <w:basedOn w:val="Normal"/>
    <w:pPr>
      <w:spacing w:line="240" w:lineRule="auto" w:after="60"/>
      <w:jc w:val="left"/>
    </w:pPr>
    <w:rPr>
      <w:rFonts w:ascii="Calibri" w:hAnsi="Calibri"/>
      <w:color w:val="1A1A1A"/>
      <w:sz w:val="22"/>
    </w:rPr>
  </w:style>
  <w:style w:type="paragraph" w:customStyle="1" w:styleId="RK-Bullet">
    <w:name w:val="RK-Bullet"/>
    <w:basedOn w:val="RK-Body"/>
    <w:pPr>
      <w:tabs>
        <w:tab w:pos="360" w:val="left"/>
      </w:tabs>
      <w:spacing w:after="40" w:line="240" w:lineRule="auto"/>
      <w:ind w:left="360" w:hanging="360"/>
    </w:pPr>
    <w:rPr>
      <w:rFonts w:ascii="Calibri" w:hAnsi="Calibri"/>
      <w:color w:val="1A1A1A"/>
      <w:sz w:val="22"/>
    </w:rPr>
  </w:style>
  <w:style w:type="paragraph" w:customStyle="1" w:styleId="RK-Role">
    <w:name w:val="RK-Role"/>
    <w:basedOn w:val="Normal"/>
    <w:pPr>
      <w:keepNext/>
      <w:tabs>
        <w:tab w:pos="9026" w:val="right"/>
      </w:tabs>
      <w:spacing w:before="100" w:after="0"/>
    </w:pPr>
    <w:rPr>
      <w:rFonts w:ascii="Calibri" w:hAnsi="Calibri"/>
      <w:b/>
      <w:color w:val="1A1A1A"/>
      <w:sz w:val="22"/>
    </w:rPr>
  </w:style>
  <w:style w:type="paragraph" w:customStyle="1" w:styleId="RK-Meta">
    <w:name w:val="RK-Meta"/>
    <w:basedOn w:val="Normal"/>
    <w:pPr>
      <w:keepNext/>
      <w:tabs>
        <w:tab w:pos="9026" w:val="right"/>
      </w:tabs>
      <w:spacing w:after="40"/>
    </w:pPr>
    <w:rPr>
      <w:rFonts w:ascii="Calibri" w:hAnsi="Calibri"/>
      <w:i/>
      <w:color w:val="404040"/>
      <w:sz w:val="22"/>
    </w:rPr>
  </w:style>
  <w:style w:type="paragraph" w:customStyle="1" w:styleId="RK-LetterBody">
    <w:name w:val="RK-LetterBody"/>
    <w:basedOn w:val="RK-Body"/>
    <w:pPr>
      <w:spacing w:line="264" w:lineRule="auto" w:after="160"/>
      <w:jc w:val="left"/>
    </w:pPr>
    <w:rPr>
      <w:rFonts w:ascii="Calibri" w:hAnsi="Calibri"/>
      <w:color w:val="1A1A1A"/>
      <w:sz w:val="22"/>
    </w:rPr>
  </w:style>
  <w:style w:type="paragraph" w:customStyle="1" w:styleId="RK-LetterAddr">
    <w:name w:val="RK-LetterAddr"/>
    <w:basedOn w:val="RK-Body"/>
    <w:pPr>
      <w:spacing w:line="252" w:lineRule="auto" w:after="0"/>
      <w:jc w:val="left"/>
    </w:pPr>
    <w:rPr>
      <w:rFonts w:ascii="Calibri" w:hAnsi="Calibri"/>
      <w:color w:val="1A1A1A"/>
      <w:sz w:val="22"/>
    </w:rPr>
  </w:style>
  <w:style w:type="paragraph" w:customStyle="1" w:styleId="RK-Portfolio">
    <w:name w:val="RK-Portfolio"/>
    <w:basedOn w:val="RK-Body"/>
    <w:pPr>
      <w:spacing w:before="40" w:after="160"/>
    </w:pPr>
    <w:rPr>
      <w:rFonts w:ascii="Georgia" w:hAnsi="Georgia"/>
      <w:b/>
      <w:color w:val="233F5C"/>
      <w:sz w:val="2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